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DG- UG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58373201" name="7b1c1c40-b32f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2672106" name="7b1c1c40-b32f-11f0-a05c-b1d4997df995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15558300" name="f18c9610-b330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389730" name="f18c9610-b330-11f0-a05c-b1d4997df995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Sauna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22950278" name="cf3ff510-b331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2131111" name="cf3ff510-b331-11f0-a05c-b1d4997df995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Sauna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Rohrummantellung </w:t>
            </w:r>
          </w:p>
        </w:tc>
        <w:tc>
          <w:p>
            <w:pPr>
              <w:spacing w:before="0" w:after="0" w:line="240" w:lineRule="auto"/>
            </w:pPr>
            <w:r>
              <w:t>Rohrummantellung </w:t>
            </w:r>
          </w:p>
        </w:tc>
        <w:tc>
          <w:p>
            <w:pPr>
              <w:spacing w:before="0" w:after="0" w:line="240" w:lineRule="auto"/>
            </w:pPr>
            <w:r>
              <w:t>technisches Textil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02125231" name="e81adf50-b331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5977064" name="e81adf50-b331-11f0-a05c-b1d4997df995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18216606" name="350f3090-b332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5315209" name="350f3090-b332-11f0-a05c-b1d4997df995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11449026" name="92b1d4f0-b332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5216166" name="92b1d4f0-b332-11f0-a05c-b1d4997df995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64637733" name="e5562490-b332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4086404" name="e5562490-b332-11f0-a05c-b1d4997df995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Alle Wände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81389787" name="47646070-b333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9422711" name="47646070-b333-11f0-a05c-b1d4997df995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22118503" name="b342f860-b333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7652584" name="b342f860-b333-11f0-a05c-b1d4997df995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Gesammtes EG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81431657" name="d15b9730-b333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1145269" name="d15b9730-b333-11f0-a05c-b1d4997df995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DG- UG </w:t>
            </w:r>
          </w:p>
          <w:p>
            <w:pPr>
              <w:spacing w:before="0" w:after="0" w:line="240" w:lineRule="auto"/>
            </w:pPr>
            <w:r>
              <w:t>Kamin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65888522" name="8ccad620-b334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7522390" name="8ccad620-b334-11f0-a05c-b1d4997df995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2612073"/>
                  <wp:effectExtent l="0" t="0" r="0" b="0"/>
                  <wp:docPr id="547524278" name="516bdca0-b334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3418056" name="516bdca0-b334-11f0-a05c-b1d4997df995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26120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70809048" name="068f2b50-b335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2385376" name="068f2b50-b335-11f0-a05c-b1d4997df995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65030520" name="bb2ef220-b335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8350672" name="bb2ef220-b335-11f0-a05c-b1d4997df995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47181211" name="8910c970-b336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6500925" name="8910c970-b336-11f0-a05c-b1d4997df995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Bad / WC / 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91228807" name="9d9e79a0-b336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0038507" name="9d9e79a0-b336-11f0-a05c-b1d4997df995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71922721" name="f17d6c20-b336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4383653" name="f17d6c20-b336-11f0-a05c-b1d4997df995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9467562" name="22a77b60-b337-11f0-a05c-b1d4997df99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3450403" name="22a77b60-b337-11f0-a05c-b1d4997df995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Waldgutstrasse 39, 9010 St. Gallen</w:t>
          </w:r>
        </w:p>
        <w:p>
          <w:pPr>
            <w:spacing w:before="0" w:after="0"/>
          </w:pPr>
          <w:r>
            <w:t>547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footer.xml" Type="http://schemas.openxmlformats.org/officeDocument/2006/relationships/footer" Id="rId2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